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BirkaHeading0"/>
        <w:spacing w:before="480" w:after="360"/>
        <w:jc w:val="center"/>
      </w:pPr>
      <w:r>
        <w:rPr>
          <w:rFonts w:ascii="Times New Roman" w:hAnsi="Times New Roman"/>
          <w:b/>
          <w:i w:val="0"/>
          <w:color w:val="000000"/>
          <w:sz w:val="36"/>
        </w:rPr>
        <w:t>Пояснительная записка</w:t>
      </w:r>
    </w:p>
    <w:p>
      <w:pPr>
        <w:spacing w:lineRule="auto" w:line="240" w:before="0" w:after="0"/>
        <w:ind w:firstLine="680"/>
        <w:jc w:val="center"/>
      </w:pPr>
      <w:r>
        <w:rPr>
          <w:rFonts w:ascii="Times New Roman" w:hAnsi="Times New Roman"/>
          <w:sz w:val="24"/>
        </w:rPr>
        <w:t>Проект: Строительство ЛЭП 220 кВ Надым - Салехард</w:t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Содержание</w:t>
      </w:r>
    </w:p>
    <w:p>
      <w:r>
        <w:fldChar w:fldCharType="begin"/>
        <w:instrText xml:space="preserve">TOC \o "1-3" \h \z \u</w:instrText>
        <w:fldChar w:fldCharType="separate">
          <w:t> Обновите поле (ПКМ → Обновить поле) для отображения оглавления. </w:t>
        </w:fldChar>
        <w:fldChar w:fldCharType="end"/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Перечень сокращений и обозначений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АДТН</w:t>
        <w:tab/>
        <w:t>–</w:t>
        <w:tab/>
        <w:t>аварийно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АО</w:t>
        <w:tab/>
        <w:t>–</w:t>
        <w:tab/>
        <w:t>аварийное отключение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АТ</w:t>
        <w:tab/>
        <w:t>–</w:t>
        <w:tab/>
        <w:t>автотрансформатор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АЭС</w:t>
        <w:tab/>
        <w:t>–</w:t>
        <w:tab/>
        <w:t>атомная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</w:t>
        <w:tab/>
        <w:t>–</w:t>
        <w:tab/>
        <w:t>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ВЛ</w:t>
        <w:tab/>
        <w:t>–</w:t>
        <w:tab/>
        <w:t>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ВМ; МВ</w:t>
        <w:tab/>
        <w:t>–</w:t>
        <w:tab/>
        <w:t>масляный 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ВН</w:t>
        <w:tab/>
        <w:t>–</w:t>
        <w:tab/>
        <w:t>высокое напряжение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ВЧЗ</w:t>
        <w:tab/>
        <w:t>–</w:t>
        <w:tab/>
        <w:t>высокочастотный заградитель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ГАЭС</w:t>
        <w:tab/>
        <w:t>–</w:t>
        <w:tab/>
        <w:t>гидроаккумулирующая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ГОСТ</w:t>
        <w:tab/>
        <w:t>–</w:t>
        <w:tab/>
        <w:t>государственный стандарт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ГПП</w:t>
        <w:tab/>
        <w:t>–</w:t>
        <w:tab/>
        <w:t>главная понизительная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ГРЭС</w:t>
        <w:tab/>
        <w:t>–</w:t>
        <w:tab/>
        <w:t>государственная районная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ГЭС</w:t>
        <w:tab/>
        <w:t>–</w:t>
        <w:tab/>
        <w:t>гидроэлектростанция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ДДТН</w:t>
        <w:tab/>
        <w:t>–</w:t>
        <w:tab/>
        <w:t>длительно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ДП</w:t>
        <w:tab/>
        <w:t>–</w:t>
        <w:tab/>
        <w:t>диспетчерский пункт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ЕЭС</w:t>
        <w:tab/>
        <w:t>–</w:t>
        <w:tab/>
        <w:t>Единая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КВЛ</w:t>
        <w:tab/>
        <w:t>–</w:t>
        <w:tab/>
        <w:t>кабельно-воздушная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КЗ</w:t>
        <w:tab/>
        <w:t>–</w:t>
        <w:tab/>
        <w:t>короткое замыкание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КС</w:t>
        <w:tab/>
        <w:t>–</w:t>
        <w:tab/>
        <w:t>контролируемое сечение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ЛЭП</w:t>
        <w:tab/>
        <w:t>–</w:t>
        <w:tab/>
        <w:t>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МДП</w:t>
        <w:tab/>
        <w:t>–</w:t>
        <w:tab/>
        <w:t>максимально допустимый переток 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Минэнерго России</w:t>
        <w:tab/>
        <w:t>–</w:t>
        <w:tab/>
        <w:t>Министерство энергетики Российской Федерации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МСК</w:t>
        <w:tab/>
        <w:t>–</w:t>
        <w:tab/>
        <w:t>московское время – время часовой зоны, в которой расположена столица Российской Федерации – город Москва. Московское время соответствует третьему часовому поясу в национальной шкале времени Российской Федерации UTC(SU)+3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</w:t>
        <w:tab/>
        <w:t>–</w:t>
        <w:tab/>
        <w:t>Методические указания по проектированию развития энергосистем от 2022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МУУ</w:t>
        <w:tab/>
        <w:t>–</w:t>
        <w:tab/>
        <w:t>Методические указания по устойчивости энергосистем от 2018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НВ</w:t>
        <w:tab/>
        <w:t>–</w:t>
        <w:tab/>
        <w:t>нормативное возмущение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НДС</w:t>
        <w:tab/>
        <w:t>–</w:t>
        <w:tab/>
        <w:t>налог на добавленную стоимость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ОДЗ</w:t>
        <w:tab/>
        <w:t>–</w:t>
        <w:tab/>
        <w:t>область допустимых 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ОДУ</w:t>
        <w:tab/>
        <w:t>–</w:t>
        <w:tab/>
        <w:t>филиал АО «СО ЕЭС» объединенное диспетчерское управление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ОП</w:t>
        <w:tab/>
        <w:t>–</w:t>
        <w:tab/>
        <w:t>оперативный персонал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отп.</w:t>
        <w:tab/>
        <w:t>–</w:t>
        <w:tab/>
        <w:t>отпайка от линии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ОЭС</w:t>
        <w:tab/>
        <w:t>–</w:t>
        <w:tab/>
        <w:t>объединенная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</w:t>
        <w:tab/>
        <w:t>–</w:t>
        <w:tab/>
        <w:t>противоаварийная автоматика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ПАР</w:t>
        <w:tab/>
        <w:t>–</w:t>
        <w:tab/>
        <w:t>послеаварийный режим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ПГУ</w:t>
        <w:tab/>
        <w:t>–</w:t>
        <w:tab/>
        <w:t>парогазовая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ПК</w:t>
        <w:tab/>
        <w:t>–</w:t>
        <w:tab/>
        <w:t>программный комплекс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ПС</w:t>
        <w:tab/>
        <w:t>–</w:t>
        <w:tab/>
        <w:t>(электрическая)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ПТУ</w:t>
        <w:tab/>
        <w:t>–</w:t>
        <w:tab/>
        <w:t>паротурбинная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РБУ</w:t>
        <w:tab/>
        <w:t>–</w:t>
        <w:tab/>
        <w:t>режимно-балансовые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РМ</w:t>
        <w:tab/>
        <w:t>–</w:t>
        <w:tab/>
        <w:t>расчётная модель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СКРМ</w:t>
        <w:tab/>
        <w:t>–</w:t>
        <w:tab/>
        <w:t>средство компенсации реактивной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СРМ</w:t>
        <w:tab/>
        <w:t>–</w:t>
        <w:tab/>
        <w:t>схемно-режимные мероприятия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УР</w:t>
        <w:tab/>
        <w:t>–</w:t>
        <w:tab/>
        <w:t>установившийся режим</w:t>
      </w:r>
    </w:p>
    <w:p>
      <w:pPr>
        <w:pStyle w:val="Заголовок1"/>
        <w:numPr>
          <w:ilvl w:val="0"/>
          <w:numId w:val="10"/>
        </w:numPr>
        <w:spacing w:before="360" w:after="240"/>
        <w:jc w:val="left"/>
      </w:pPr>
      <w:r>
        <w:rPr>
          <w:rFonts w:ascii="Times New Roman" w:hAnsi="Times New Roman"/>
          <w:b/>
          <w:i w:val="0"/>
          <w:color w:val="000000"/>
          <w:sz w:val="26"/>
        </w:rPr>
        <w:t>Введение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Разработка книги «Балансы и режимы» в рамках проектно-изыскательских работ по титулу «Строительство ЛЭП 220 кВ Надым - Салехард» выполнена в соответствии с Заданием на проектирование (ЗП), представленным в приложении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книге «Балансы и режимы» выполняются расчеты установившихся режимов, и токов короткого замыкания, исследуются вопросы регулирования напряжения и компенсации реактивной мощности в целях: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формирования требований к оборудованию ПС и ЛЭП, определение мероприятий по обеспечению допустимых параметров электроэнергетического режима;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определения требований к отключающей способности устанавливаемых выключателей, термической и динамической стойкости выключателей и иного оборудования, выполнения проверки соответствия существующего оборудования расчетным токам КЗ.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Книга «Балансы и режимы» разработана с учетом следующих нормативных документов: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Схема и программа развития электроэнергетических систем России;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устойчивости энергосистем (утверждены Приказом Минэнерго от 03.08.2018 № 630);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проектированию развития энергосистем, утверждённые приказом Минэнерго России от 6 декабря 2022 г. № 1286;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ПУЭ, всех действующих разделов шестого и седьмого изданий с изменениями и дополнениями;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РФ от 30 декабря 2022 г. № 2556 Об утверждении Правил разработки и утверждения документов перспективного развития электроэнергетики, изменении и признании утратившими силу некоторых актов и отдельных положений некоторых актов Правительства Российской Федерации;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Российской Федерации от 13 августа 2018 г. № 937 «Об утверждении правил технологического функционирования электроэнергетических систем и изменений, внесенных в некоторые акты Правительства РФ»;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Приказ Министерства энергетики РФ от 08 февраля 2019 г. № 81 «Об утверждении требований к перегрузочной способности трансформаторов и автотрансформаторов, установленных на объектах электроэнергетики, и ее поддержанию и о внесении изменений в Правила технической эксплуатации электрических станций и сетей Российской Федерации, утвержденные приказом Минэнерго России от 19 июня 2003 г. № 229».</w:t>
      </w:r>
    </w:p>
    <w:p>
      <w:pPr>
        <w:pStyle w:val="Заголовок1"/>
        <w:numPr>
          <w:ilvl w:val="0"/>
          <w:numId w:val="12"/>
        </w:numPr>
        <w:spacing w:before="360" w:after="240"/>
        <w:jc w:val="left"/>
      </w:pPr>
      <w:r>
        <w:rPr>
          <w:rFonts w:ascii="Times New Roman" w:hAnsi="Times New Roman"/>
          <w:b/>
          <w:i w:val="0"/>
          <w:color w:val="000000"/>
          <w:sz w:val="26"/>
        </w:rPr>
        <w:t>Результаты расчетов установившихся электроэнергетических режимов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Расчетные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установившихся электроэнергетических режимов выполнены в соответствии со следующими нормативными документами: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проектированию развития энергосистем;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устойчивости энергосистем.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Рассмотрены следующие температурные и режимно балансовые условия: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наиболее холодной пятидневки с обеспеченностью 0,92 (далее – Макс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наиболее холодной пятидневки с обеспеченностью 0,92 (далее – Мин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согласно приложению 7 Методических указаниях по проектированию развития энергосистем (далее – Макс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согласно приложению 7 Методических указаниях по проектированию развития энергосистем (далее – Мин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ТНВ теплого периода с обеспеченностью 0,98 (далее – ПЭВТ) величиной 30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среднемесячной ТНВ наиболее теплого летнего месяца (далее – Макс лето ПСМТ) величиной 17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потребления мощности при среднемесячной ТНВ наиболее теплого летнего месяца (далее – Мин лето ПСМТ) величиной 17 °С.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Исходные данные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соответствии с Техническим заданием (приложение А) и «Методическими указаниями по проектированию развития энергосистем» используются перспективные расчетные модели на этапы 2026–2027 годов.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выполнились на расчетных моделях, предоставленных письмом Филиала АО «СО ЕЭС».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Результаты расчетов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графическом виде (схемы потокораспределения) для нормальной схемы, а также для наиболее тяжелых схемно-режимных ситуаций представлены в приложении Б.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табличном виде представлены в приложении В.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Нормальная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 выявлены отклонения параметров электроэнергетических режимов от допустимых значений.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К.33.1):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120 % (72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нормальной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В следующих СРС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К.40.1) загрузка ВЛ 220 кВ Надым - Уренгой составляет 122 % (135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К.41.1) загрузка ВЛ 220 кВ Надым - Уренгой составляет 151 % (166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К.42.1) загрузка ВЛ 220 кВ Надым - Уренгой составляет 167 % (184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(рисунок К.4.1):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К.43.1) напряжение Мангазея: 1СШ 220 кВ составляет 169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(рисунок К.2.1):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163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К.35.1) напряжение Мангазея: 1СШ 220 кВ составляет 168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К.36.1) загрузка ВЛ 220 кВ Надым - Уренгой составляет 103 % (113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К.39.1)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К.37.1) загрузка ВЛ 220 кВ Надым - Уренгой составляет 138 % (152 А) от АДТН = 110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Единичная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В следующих СРС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К.67.1):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117 %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101 % (91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К.68.1):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Салехард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К.70.1):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2 АТ 220/110 кВ ПС 220 кВ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К.71.1):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2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К.72.1):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2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2 АТ 220/110 кВ ПС 220 кВ Салехард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К.74.1):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3 АТ 220/110 кВ ПС 220 кВ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К.75.1):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(72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4 АТ 220/110 кВ ПС 220 кВ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АТ 1 220/110 кВ ПС 220 кВ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К.77.1):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АТ 1 220/110 кВ ПС 220 кВ Исконная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К.78.1) загрузка ВЛ 220 кВ Надым - Пангоды составляет 112 % (67 А) от ДДТН = 60 А, 7 %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АТ 2 220/110 кВ ПС 220 кВ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К.79.1):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К.83.1) загрузка ВЛ 220 кВ Надым - Пангоды составляет 110 % (66 А) от ДДТН = 60 А, 7 %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К.84.1) загрузка ВЛ 220 кВ Надым - Пангоды составляет 111 % (66 А) от ДДТН = 60 А, 7 %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(рисунок К.12.1):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105 % (859 А) от ДДТН = 819 А, 87 % от АДТН = 992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(рисунок К.256.1) загрузка ВЛ 220 кВ Уренгойская ГРЭС - Тарко-Сале составляет 106 % (924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(30°C ПЭВТ) (рисунок К.347.1) загрузка ВЛ 220 кВ Уренгойская ГРЭС - Тарко-Сале составляет 119 % (902 А) от ДДТН = 761 А, 95 % от АДТН = 947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(рисунок К.544.1) загрузка ВЛ 220 кВ Уренгойская ГРЭС - Тарко-Сале составляет 106 % (923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(30°C ПЭВТ) (рисунок К.635.1) загрузка ВЛ 220 кВ Уренгойская ГРЭС - Тарко-Сале составляет 118 % (902 А) от ДДТН = 761 А, 95 % от АДТН = 947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(рисунок К.366.1) загрузка ВЛ 220 кВ Уренгойская ГРЭС - Тарко-Сале составляет 114 % (994 А) от ДДТН = 873 А, 99 %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(рисунок К.668.1) загрузка ВЛ 220 кВ Уренгойская ГРЭС - Тарко-Сале составляет 114 % (993 А) от ДДТН = 873 А, 99 %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К.85.1):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135 % (135 А) от ДДТН = 100 А, 122 %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143 % (129 А) от ДДТН = 90 А, 64 %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К.86.1):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207 % (124 А) от ДДТН = 60 А, 12 %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143 % (172 А) от ДДТН = 120 А, 17 %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– Салехард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К.87.1):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126 % (75 А) от ДДТН = 60 А, 8 %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107 % (96 А) от ДДТН = 90 А, 48 %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– Салехард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К.88.1):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126 % (75 А) от ДДТН = 60 А, 8 %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107 % (96 А) от ДДТН = 90 А, 48 %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Новоуренгойская ГТЭС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К.89.1):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Новоуренгойская ГТЭС - Уренгой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К.90.1):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 - Оленья-1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(рисунок К.13.1):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К.91.1):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116 %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101 % (91 А) от ДДТН = 90 А, 45 %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(рисунок К.257.1):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 (рисунок К.348.1):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(рисунок К.545.1):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 (рисунок К.636.1):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(рисунок К.14.1):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К.92.1):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116 %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101 % (91 А) от ДДТН = 90 А, 45 %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(рисунок К.258.1):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 (рисунок К.349.1):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(рисунок К.546.1):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 (рисунок К.637.1):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К.93.1):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166 % (166 А) от ДДТН = 100 А, 151 %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174 % (157 А) от ДДТН = 90 А, 79 %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К.94.1):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268 % (161 А) от ДДТН = 60 А, 16 %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184 % (184 А) от ДДТН = 100 А, 167 %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175 % (210 А) от ДДТН = 120 А, 21 %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197 % (177 А) от ДДТН = 90 А, 89 %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К.95.1) загрузка ВЛ 220 кВ Надым - Пангоды составляет 107 % (64 А) от ДДТН = 60 А, 6 %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К.96.1) загрузка ВЛ 220 кВ Надым - Пангоды составляет 106 % (64 А) от ДДТН = 60 А, 6 %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1СШ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К.81.1):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117 %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(91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117 %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(91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2СШ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К.80.1):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117 % (70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(91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Ермак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К.97.1):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115 % (69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100 % (90 А) от ДДТН = 90 А, 45 %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172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(-41°C) (рисунок К.472.1) напряжение Мангазея: 1СШ 220 кВ составляет 173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(tср; 0°C) (рисунок К.493.1) напряжение Мангазея: 1СШ 220 кВ составляет 173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2026 г (-41°C) (рисунок К.226.1) напряжение Мангазея: 1СШ 220 кВ составляет 173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2027 г (-41°C) (рисунок К.509.1) напряжение Мангазея: 1СШ 220 кВ составляет 173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Ермак - Славянская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К.98.1):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Ермак - Славянская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К.99.1):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Уренгойская ГРЭС -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К.100.1) загрузка ВЛ 220 кВ Надым - Пангоды составляет 104 % (62 А) от ДДТН = 60 А, 6 %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(рисунок К.15.1):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К.101.1):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111 % (66 А) от ДДТН = 60 А, 7 %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172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169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 (рисунок К.473.1):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176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173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 (рисунок К.654.1):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172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172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ЛВ 1-1 220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К.60.1):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ЛВ 1-2 220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К.61.1):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ЛВ 2-1 220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К.62.1):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ЛВ 2-2 220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К.63.1):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120 % (72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104 % (93 А) от ДДТН = 90 А, 47 %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Мангазея: 1СШ 220 кВ -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К.82.1):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(рисунок К.6.1):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163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К.47.1):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110 % (66 А) от ДДТН = 60 А, 7 %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168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(-41°C) (рисунок К.468.1) напряжение Мангазея: 1СШ 220 кВ составляет 172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113 % (113 А) от ДДТН = 100 А, 103 % от АДТН = 110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 (рисунок К.469.1):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 (рисунок К.490.1):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256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133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 (рисунок К.224.1):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 (рисунок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257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133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 (рисунок К.507.1):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103 % (901 А) от ДДТН = 873 А, 90 %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ПГП-8: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Ныда: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 (рисунок К.344.1):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116 % (880 А) от ДДТН = 761 А, 93 % от АДТН = 947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(рисунок К.541.1):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103 % (900 А) от ДДТН = 873 А, 90 %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ПГП-7: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ПГП-8: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Ныда: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 (рисунок К.632.1):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116 % (880 А) от ДДТН = 761 А, 93 % от АДТН = 947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 (рисунок К.651.1):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(рисунок К.363.1):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111 % (968 А) от ДДТН = 873 А, 97 %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ПГП-1: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ПГП-4: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ПГП-4: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ПГП-5: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ПГП-6: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ПГП-6: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ПГП-7: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ПГП-7: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ПГП-8: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ПГП-8: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Ныда: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Ныда: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256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(рисунок К.665.1):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Уренгойская ГРЭС - Тарко-Сале составляет 111 % (968 А) от ДДТН = 873 А, 97 %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ПГП-1: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ПГП-4: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ПГП-4: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ПГП-5: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ПГП-6: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ПГП-6: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ПГП-7: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ПГП-7: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ПГП-8: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ПГП-8: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Ныда: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Ныда: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ПГП-9: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256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 - 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К.57.1):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156 % (94 А) от ДДТН = 60 А, 9 %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111 % (133 А) от ДДТН = 120 А, 13 %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(рисунок К.8.1):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К.49.1):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219 % (132 А) от ДДТН = 60 А, 13 %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140 % (169 А) от ДДТН = 120 А, 17 %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Пангоды: 2СШ 220 кВ - Пангоды: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К.56.1):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(122 А) от ДДТН = 100 А, 111 %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131 % (118 А) от ДДТН = 90 А, 59 %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Салехард: 1СШ 220 кВ - Салехард: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К.59.1):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СВ 220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К.64.1):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Тасу-Ява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К.54.1):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119 %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103 % (93 А) от ДДТН = 90 А, 46 %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К.65.1):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К.66.1):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118 % (71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102 % (92 А) от ДДТН = 90 А, 46 %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(30°C ПЭВТ; тест ПА) (рисунок К.653.1) загрузка АТ1 Тасу-Ява составляет 121 % (417 А) от ДДТН = 345 А, 93 % от АДТН = 450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(рисунок К.9.1):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К.50.1):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132 % (79 А) от ДДТН = 60 А, 8 %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152 % (152 А) от ДДТН = 100 А, 138 %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149 % (134 А) от ДДТН = 90 А, 67 %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 (рисунок К.491.1):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 (рисунок К.239.1):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 (рисунок К.523.1):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(рисунок К.254.1):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 (рисунок К.345.1):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(рисунок К.542.1):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 (рисунок К.633.1):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(рисунок К.364.1):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257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(рисунок К.666.1):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257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207 % (124 А) от ДДТН = 60 А, 12 %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138 % (165 А) от ДДТН = 120 А, 17 %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258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 (рисунок К.470.1):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(tср; 0°C) (рисунок К.492.1):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260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2026 г (-41°C) (рисунок К.225.1) напряжение Оленья: 2 220 кВ составляет 253 кВ при наибольшем рабочем 252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 (рисунок К.240.1):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260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2027 г (-41°C) (рисунок К.508.1) напряжение Оленья: 2 220 кВ составляет 253 кВ при наибольшем рабочем 252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 (рисунок К.524.1):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260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(рисунок К.255.1):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 (рисунок К.346.1):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(рисунок К.543.1):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132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132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131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 (рисунок К.634.1):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 (рисунок К.652.1):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(рисунок К.365.1):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266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(рисунок К.667.1):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266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255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Уренгой: 2СШ 220 кВ - Уренгой: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К.55.1) загрузка ВЛ 220 кВ Надым - Пангоды составляет 134 % (80 А) от ДДТН = 60 А, 8 %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(рисунок К.11.1):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4 составляет 85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 (рисунок К.471.1):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172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Славянская: 1СШ 220 кВ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Славянская: 2СШ 220 кВ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В: 1 220 кВ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В: 2 220 кВ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1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87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 - Уренгойская ГРЭС: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К.58.1):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134 % (80 А) от ДДТН = 60 А, 8 %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106 % (106 А) от ДДТН = 100 А, 96 %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107 % (128 А) от ДДТН = 120 А, 13 %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112 % (101 А) от ДДТН = 90 А, 50 % от АДТН = 200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К.53.1) загрузка ВЛ 220 кВ Надым - Пангоды составляет 119 % (71 А) от ДДТН = 60 А, 7 % от АДТН = 1000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единичной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Мангазея, АО КВЛ 220 кВ Уренгойская ГРЭС -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Исконная - Ермак, АО 1 АТ 220/110 кВ ПС 220 кВ Мангазея в схеме ремонта КВЛ 220 кВ Уренгойская ГРЭС - Ермак, АО 1 АТ 220/110 кВ ПС 220 кВ Мангазея в схеме ремонта Мангазея: 1СШ 220 кВ - Мангазея: 2СШ 220 кВ, АО 2 АТ 220/110 кВ ПС 220 кВ Мангазея в схеме ремонта ВЛ 220 кВ Исконная - Ермак, АО 2 АТ 220/110 кВ ПС 220 кВ Мангазея в схеме ремонта КВЛ 220 кВ Уренгойская ГРЭС - Ермак, АО 2 АТ 220/110 кВ ПС 220 кВ Мангазея в схеме ремонта КВЛ 220 кВ Уренгойская ГРЭС - Мангазея, АО ВЛ 220 кВ Исконная - Ермак в схеме ремонта КВЛ 220 кВ Ермак - Мангазея, АО ВЛ 220 кВ Исконная - Ермак в схеме ремонта КВЛ 220 кВ Ермак - Славянская №1, АО ВЛ 220 кВ Исконная - Ермак в схеме ремонта КВЛ 220 кВ Ермак - Славянская №2, АО ВЛ 220 кВ Уренгойская ГРЭС - Исконная в схеме ремонта КВЛ 220 кВ Уренгойская ГРЭС - Мангазея, АО Ермак: 1СШ 220 кВ - Тасу-Ява в схеме ремонта КВЛ 220 кВ Уренгойская ГРЭС - Ермак, АО Ермак: 2СШ 220 кВ - Тасу-Ява в схеме ремонта КВЛ 220 кВ Уренгойская ГРЭС - Ермак, АО КВЛ 220 кВ Ермак - Славянская №1 в схеме ремонта КВЛ 220 кВ Уренгойская ГРЭС - Ермак, АО КВЛ 220 кВ Ермак - Славянская №1 в схеме ремонта КВЛ 220 кВ Уренгойская ГРЭС - Мангазея, АО КВЛ 220 кВ Ермак - Славянская №2 в схеме ремонта КВЛ 220 кВ Уренгойская ГРЭС - Ермак, АО КВЛ 220 кВ Ермак - Славянская №2 в схеме ремонта КВЛ 220 кВ Уренгойская ГРЭС - Мангазея, АО Мангазея: 1СШ 220 кВ - Мангазея: 2СШ 220 кВ в схеме ремонта ВЛ 220 кВ Исконная - Ермак, АО Мангазея: 1СШ 220 кВ - Мангазея: 2СШ 220 кВ в схеме ремонта КВЛ 220 кВ Уренгойская ГРЭС - Ермак, АО Мангазея: 1СШ 220 кВ - Мангазея: 2СШ 220 кВ в схеме ремонта КВЛ 220 кВ Уренгойская ГРЭС - Мангазея, АО СВ 220 Ермак в схеме ремонта ВЛ 220 кВ Исконная - Ермак, АО СВ 220 Ермак в схеме ремонта Ермак: 1СШ 220 кВ - Тасу-Ява, АО СВ 220 Ермак в схеме ремонта КВЛ 220 кВ Уренгойская ГРЭС - Ермак, АО Тасу-Ява - Тасу-Ява в схеме ремонта ВЛ 220 кВ Исконная - Ермак, АО Тасу-Ява - Тасу-Ява в схеме ремонта Ермак: 1СШ 220 кВ - Тасу-Ява, АО Тасу-Ява - Тасу-Ява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КВЛ 220 кВ Ермак - Мангазея, АО 2 АТ 220/110 кВ ПС 220 кВ Мангазея в схеме ремонта КВЛ 220 кВ Ермак - Мангазея, АО Мангазея: 1СШ 220 кВ - Мангазея: 2СШ 220 кВ в схеме ремонта КВЛ 220 кВ Ермак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КВЛ 220 кВ Ермак - Мангазея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Надым в схеме ремонта 2 АТ 220/110 кВ ПС 220 кВ Надым, АО ВЛ 220 кВ Муравленковская - Надым в схеме ремонта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Уренгой в схеме ремонта ВЛ 220 кВ Уренгой - Пангоды: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Муравленковская: 1СШ 220 кВ - Тарко-Сале: 2СШ 220 кВ в схеме ремонта ВЛ 220 кВ Муравленковская - Надым: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В следующих СРС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К.178.1) загрузка ВЛ 220 кВ Надым - Уренгой составляет 120 % (132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К.179.1) загрузка ВЛ 220 кВ Надым - Уренгой составляет 149 % (163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К.180.1) загрузка ВЛ 220 кВ Надым - Уренгой составляет 164 % (181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К.183.1):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69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131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69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71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71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118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(-41°C) (рисунок К.480.1) напряжение Мангазея: 1СШ 220 кВ составляет 167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Мангазея: 1СШ 220 кВ -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(-41°C) (рисунок К.478.1) напряжение Мангазея: 1СШ 220 кВ составляет 129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(tср; 0°C) (рисунок К.498.1) напряжение Мангазея: 1СШ 220 кВ составляет 163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2026 г (-41°C) (рисунок К.229.1) напряжение Мангазея: 1СШ 220 кВ составляет 157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2027 г (-41°C) (рисунок К.512.1) напряжение Мангазея: 1СШ 220 кВ составляет 157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2 АТ 220/110 кВ ПС 220 кВ Мангазея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К.186.1) загрузка ВЛ 220 кВ Надым - Уренгой составляет 121 % (133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2 АТ 220/110 кВ ПС 220 кВ Мангазея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К.187.1) загрузка ВЛ 220 кВ Надым - Уренгой составляет 150 % (165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2 АТ 220/110 кВ ПС 220 кВ Мангазея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К.188.1) загрузка ВЛ 220 кВ Надым - Уренгой составляет 166 % (182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2 АТ 220/110 кВ ПС 220 кВ Мангазея в схеме ремонта Мангазея: 1СШ 220 кВ -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К.184.1) напряжение Мангазея: 1СШ 220 кВ составляет 168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АТ 1 220/110 кВ ПС 220 кВ Ермак в схеме ремонта АТ 2 220/110 кВ ПС 220 кВ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К.192.1) загрузка ВЛ 220 кВ Надым - Уренгой составляет 104 % (114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 (рисунок К.245.1):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166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166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 (рисунок К.533.1):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166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166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(рисунок К.372.1):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156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(рисунок К.674.1):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156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Пангоды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К.208.1) загрузка ВЛ 220 кВ Надым - Уренгой составляет 140 % (153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Пангоды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(рисунок К.27.1):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(761 А) от АДТН = 610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124 % (755 А) от АДТН = 610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К.209.1):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312 % (344 А)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166 % (333 А)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 (рисунок К.247.1):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107 % (812 А) от АДТН = 756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107 % (806 А) от АДТН = 756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 (рисунок К.535.1):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108 % (815 А) от АДТН = 756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107 % (810 А) от АДТН = 756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(рисунок К.265.1):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(781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(778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 (рисунок К.356.1):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(760 А) от АДТН = 573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132 % (757 А) от АДТН = 573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(рисунок К.553.1):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(783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(780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 (рисунок К.644.1):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(762 А) от АДТН = 573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132 % (759 А) от АДТН = 573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(рисунок К.374.1):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(855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(852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(рисунок К.676.1):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(856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Уренгой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 (рисунок К.357.1):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101 % (762 А) от АДТН = 757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102 % (781 А) от АДТН = 769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 (рисунок К.645.1):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101 % (764 А) от АДТН = 757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102 % (783 А) от АДТН = 769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100 % (759 А) от АДТН = 757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(рисунок К.375.1):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(856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104 % (873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(851 А)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(рисунок К.677.1):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(858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104 % (874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(853 А)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 - Оленья-1 в схеме ремонта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(рисунок К.28.1):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280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280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141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(рисунок К.266.1):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279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279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 (рисунок К.358.1):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139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(рисунок К.554.1):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279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279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 (рисунок К.646.1):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139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(рисунок К.678.1):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144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143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 - Пангоды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(рисунок К.29.1):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131 % (797 А) от АДТН = 610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130 % (793 А) от АДТН = 610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К.210.1):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353 % (388 А)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190 % (379 А)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 (рисунок К.249.1):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113 % (853 А) от АДТН = 756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112 % (849 А) от АДТН = 756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 (рисунок К.537.1):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113 % (856 А) от АДТН = 756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113 % (852 А) от АДТН = 756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(рисунок К.267.1):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(801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(798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(30°C ПЭВТ) (рисунок К.359.1):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(781 А) от АДТН = 573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(778 А) от АДТН = 573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(рисунок К.555.1):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(802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(800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ПЭВТ) (рисунок К.647.1):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(782 А) от АДТН = 573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(780 А) от АДТН = 573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(рисунок К.377.1):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(871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(рисунок К.679.1):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(874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К.211.1) загрузка ВЛ 220 кВ Надым - Уренгой составляет 166 % (182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КВЛ 220 кВ Уренгойская ГРЭС -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(рисунок К.30.1):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4 составляет 82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(рисунок К.31.1):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143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76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76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143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2027 г (-41°C) (рисунок К.486.1):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161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157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 (рисунок К.660.1):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161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148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Тарко-Сале в схеме ремонта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К.214.1) загрузка ВЛ 220 кВ Надым - Уренгой составляет 169 % (186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Тарко-Сале в схеме ремонта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К.215.1) загрузка ВЛ 220 кВ Надым - Уренгой составляет 169 % (186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Ермак: 2СШ 220 кВ - Тасу-Ява в схеме ремонта Ермак: 1СШ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К.193.1) загрузка ВЛ 220 кВ Надым - Уренгой составляет 163 % (180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КВЛ 220 кВ Уренгойская ГРЭС - Ермак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(tср; 0°C) (рисунок К.250.1):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163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 (рисунок К.538.1):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163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(рисунок К.378.1):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153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(рисунок К.680.1):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153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К.197.1) загрузка ВЛ 220 кВ Надым - Уренгой составляет 122 % (135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К.198.1) загрузка ВЛ 220 кВ Надым - Уренгой составляет 151 % (166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К.199.1) загрузка ВЛ 220 кВ Надым - Уренгой составляет 167 % (184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(рисунок К.20.1):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Муравленковская: 1СШ 220 кВ - Тарко-Сале: 2СШ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 (рисунок К.530.1):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106 % (800 А) от АДТН = 756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105 % (794 А) от АДТН = 756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Муравленковская: 1СШ 220 кВ - Тарко-Сале: 2СШ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(tср; 0°C) (рисунок К.531.1):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111 % (840 А) от АДТН = 756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111 % (837 А) от АДТН = 756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К.151.1) загрузка ВЛ 220 кВ Надым - Уренгой составляет 107 % (117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К.152.1) загрузка ВЛ 220 кВ Надым - Уренгой составляет 108 % (119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К.153.1) загрузка ВЛ 220 кВ Надым - Уренгой составляет 130 % (143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К.154.1) загрузка ВЛ 220 кВ Надым - Уренгой составляет 131 % (144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К.155.1) напряжение Мангазея: 1СШ 220 кВ составляет 169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1 АТ 220/110 кВ ПС 220 кВ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К.119.1) загрузка ВЛ 220 кВ Надым - Уренгой составляет 109 % (120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К.120.1)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К.121.1) загрузка ВЛ 220 кВ Надым - Уренгой составляет 150 % (165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1 АТ 220/110 кВ ПС 220 кВ Салехард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К.122.1)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2 АТ 220/110 кВ ПС 220 кВ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К.123.1) загрузка ВЛ 220 кВ Надым - Уренгой составляет 110 % (121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2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К.124.1)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2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К.125.1) загрузка ВЛ 220 кВ Надым - Уренгой составляет 124 % (136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2 АТ 220/110 кВ ПС 220 кВ Салехард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К.126.1)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3 АТ 220/110 кВ ПС 220 кВ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К.127.1) загрузка ВЛ 220 кВ Надым - Уренгой составляет 112 % (123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4 АТ 220/110 кВ ПС 220 кВ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К.128.1) загрузка ВЛ 220 кВ Надым - Уренгой составляет 112 % (123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АТ 1 220/110 кВ ПС 220 кВ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К.129.1)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АТ 1 220/110 кВ ПС 220 кВ Исконная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К.130.1) загрузка ВЛ 220 кВ Надым - Уренгой составляет 109 % (120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АТ 2 220/110 кВ ПС 220 кВ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К.131.1)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Исконная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К.135.1) загрузка ВЛ 220 кВ Надым - Уренгой составляет 110 % (121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К.136.1) загрузка ВЛ 220 кВ Надым - Уренгой составляет 122 % (135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(tср; 0°C; AutoBsh) (рисунок К.17.1) загрузка 1 АТ 220/110 кВ ПС 220 кВ Пангоды составляет 137 % (216 А) от АДТН = 158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(tср; 0°C) (рисунок К.494.1) загрузка 1 АТ 220/110 кВ ПС 220 кВ Пангоды составляет 112 % (212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2026 г (tср; 0°C) (рисунок К.241.1) загрузка 1 АТ 220/110 кВ ПС 220 кВ Пангоды составляет 119 % (226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2027 г (tср; 0°C) (рисунок К.526.1) загрузка 1 АТ 220/110 кВ ПС 220 кВ Пангоды составляет 124 % (235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(рисунок К.259.1) загрузка 1 АТ 220/110 кВ ПС 220 кВ Пангоды составляет 108 % (205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(30°C ПЭВТ) (рисунок К.350.1) загрузка 1 АТ 220/110 кВ ПС 220 кВ Пангоды составляет 106 % (200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(рисунок К.547.1) загрузка 1 АТ 220/110 кВ ПС 220 кВ Пангоды составляет 108 % (205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(30°C ПЭВТ) (рисунок К.638.1) загрузка 1 АТ 220/110 кВ ПС 220 кВ Пангоды составляет 106 % (201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(рисунок К.367.1) загрузка 1 АТ 220/110 кВ ПС 220 кВ Пангоды составляет 116 % (221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(рисунок К.669.1) загрузка 1 АТ 220/110 кВ ПС 220 кВ Пангоды составляет 117 % (221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Надым – Салехард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К.137.1) загрузка ВЛ 220 кВ Надым - Уренгой составляет 109 % (120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Надым – Салехард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К.138.1) загрузка ВЛ 220 кВ Надым - Уренгой составляет 109 % (119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Новоуренгойская ГТЭС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К.139.1) загрузка ВЛ 220 кВ Надым - Уренгой составляет 112 % (123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Новоуренгойская ГТЭС - Уренгой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К.140.1) загрузка ВЛ 220 кВ Надым - Уренгой составляет 112 % (123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 - Оленья-1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К.141.1) загрузка ВЛ 220 кВ Надым - Уренгой составляет 112 % (124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К.142.1) загрузка ВЛ 220 кВ Надым - Уренгой составляет 112 % (124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К.143.1) загрузка ВЛ 220 кВ Надым - Уренгой составляет 151 % (166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(tср; 0°C; AutoBsh) (рисунок К.18.1) загрузка 1 АТ 220/110 кВ ПС 220 кВ Пангоды составляет 154 % (243 А) от АДТН = 158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К.144.1):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241 % (265 А) от АДТН = 110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128 % (256 А) от АДТН = 200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(tср; 0°C) (рисунок К.495.1) загрузка 1 АТ 220/110 кВ ПС 220 кВ Пангоды составляет 121 % (229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2026 г (tср; 0°C) (рисунок К.242.1) загрузка 1 АТ 220/110 кВ ПС 220 кВ Пангоды составляет 136 % (258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2027 г (tср; 0°C) (рисунок К.527.1) загрузка 1 АТ 220/110 кВ ПС 220 кВ Пангоды составляет 137 % (259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(рисунок К.260.1) загрузка 1 АТ 220/110 кВ ПС 220 кВ Пангоды составляет 126 % (239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(30°C ПЭВТ) (рисунок К.351.1) загрузка 1 АТ 220/110 кВ ПС 220 кВ Пангоды составляет 123 % (234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(рисунок К.548.1) загрузка 1 АТ 220/110 кВ ПС 220 кВ Пангоды составляет 126 % (240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(30°C ПЭВТ) (рисунок К.639.1) загрузка 1 АТ 220/110 кВ ПС 220 кВ Пангоды составляет 124 % (234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(рисунок К.368.1) загрузка 1 АТ 220/110 кВ ПС 220 кВ Пангоды составляет 136 % (258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(рисунок К.670.1) загрузка 1 АТ 220/110 кВ ПС 220 кВ Пангоды составляет 136 % (259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К.145.1) загрузка ВЛ 220 кВ Надым - Уренгой составляет 109 % (120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К.146.1) загрузка ВЛ 220 кВ Надым - Уренгой составляет 109 % (120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Ермак: 1СШ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К.133.1) загрузка ВЛ 220 кВ Надым - Уренгой составляет 110 % (121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Ермак: 2СШ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К.132.1) загрузка ВЛ 220 кВ Надым - Уренгой составляет 110 % (121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КВЛ 220 кВ Ермак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К.147.1) загрузка ВЛ 220 кВ Надым - Уренгой составляет 108 % (119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КВЛ 220 кВ Ермак - Славянская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К.148.1)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КВЛ 220 кВ Ермак - Славянская №2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К.149.1)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(рисунок К.19.1):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К.150.1):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105 % (115 А) от АДТН = 110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169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ЛВ 1-1 220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К.112.1)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ЛВ 1-2 220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К.113.1)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ЛВ 2-1 220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К.114.1)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ЛВ 2-2 220 Славянская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К.115.1)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Мангазея: 1СШ 220 кВ - 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К.134.1)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Муравленковская: 1СШ 220 кВ - Тарко-Сале: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2027 г (tср; 0°C) (рисунок К.525.1) загрузка 1 АТ 220/110 кВ ПС 220 кВ Пангоды составляет 134 % (255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Салехард: 1СШ 220 кВ - Салехард: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К.111.1)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СВ 220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К.116.1)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Тасу-Ява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К.117.1) загрузка ВЛ 220 кВ Надым - Уренгой составляет 111 % (122 А) от АДТН = 110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К.118.1)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Уренгойская ГРЭС: 1СШ 220 кВ - Уренгойская ГРЭС: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К.110.1) загрузка ВЛ 220 кВ Надым - Уренгой составляет 127 % (140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Салехард: 1СШ 220 кВ - Салехард: 2СШ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К.163.1) загрузка ВЛ 220 кВ Надым - Уренгой составляет 168 % (185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К.166.1) загрузка ВЛ 220 кВ Надым - Уренгой составляет 121 % (134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К.167.1) загрузка ВЛ 220 кВ Надым - Уренгой составляет 150 % (165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К.168.1) загрузка ВЛ 220 кВ Надым - Уренгой составляет 166 % (183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Ермак: 1СШ 220 кВ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(рисунок К.23.1):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4 составляет 83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(tср; 0°C) (рисунок К.497.1) напряжение Мангазея: 1СШ 220 кВ составляет 169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2026 г (-41°C) (рисунок К.228.1):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160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минимум нагрузки 2027 г (-41°C) (рисунок К.511.1):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160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81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Тасу-Ява - Тасу-Ява в схеме ремонта Пангоды: 2СШ 220 кВ - Пангоды: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К.102.1) загрузка ВЛ 220 кВ Надым - Уренгой составляет 111 % (122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Тасу-Ява - Тасу-Ява в схеме ремонта Тасу-Ява -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К.103.1):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1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72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К.104.1):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1 составляет 72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72 кВ при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К.171.1) загрузка ВЛ 220 кВ Надым - Уренгой составляет 163 % (180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К.107.1) загрузка ВЛ 220 кВ Надым - Уренгой составляет 121 % (134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К.108.1) загрузка ВЛ 220 кВ Надым - Уренгой составляет 149 % (164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К.109.1) загрузка ВЛ 220 кВ Надым - Уренгой составляет 162 % (179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(рисунок К.16.1):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Пангоды: 2СШ 220 кВ - Пангоды: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К.106.1) загрузка ВЛ 220 кВ Надым - Уренгой составляет 110 % (121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Исконная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К.156.1) загрузка ВЛ 220 кВ Надым - Уренгой составляет 104 % (114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(рисунок К.369.1) загрузка ВЛ 220 кВ Уренгойская ГРЭС - Тарко-Сале составляет 101 % (1013 А)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(рисунок К.671.1) загрузка ВЛ 220 кВ Уренгойская ГРЭС - Тарко-Сале составляет 101 % (1013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К.157.1) загрузка ВЛ 220 кВ Надым - Уренгой составляет 142 % (156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К.158.1) загрузка ВЛ 220 кВ Надым - Уренгой составляет 172 % (189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2026 г (минус 41°C) (рисунок К.159.1) загрузка ВЛ 220 кВ Надым - Уренгой составляет 167 % (183 А) от АДТН = 110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Ермак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К.160.1):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148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(-41°C) (рисунок К.474.1) напряжение Мангазея: 1СШ 220 кВ составляет 149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(tср; 0°C) (рисунок К.496.1) напряжение Мангазея: 1СШ 220 кВ составляет 156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2026 г (-41°C) (рисунок К.227.1) напряжение Мангазея: 1СШ 220 кВ составляет 156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минимум нагрузки 2027 г (-41°C) (рисунок К.510.1) напряжение Мангазея: 1СШ 220 кВ составляет 156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Уренгойская ГРЭС - Ермак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(рисунок К.21.1):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Тасу-Ява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Русская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3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БСК 4 составляет 78 кВ при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(tср; 0°C; AutoBsh) (рисунок К.22.1):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157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157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Зимний максимум нагрузки 2026 г (минус 41°C) (рисунок К.162.1):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160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зимний максимум нагрузки 2027 г (-41°C) (рисунок К.476.1) напряжение Мангазея: 1СШ 220 кВ составляет 168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(30°C ПЭВТ; тест ПА) (рисунок К.655.1):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168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168 кВ при АДН 169 кВ.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Двойная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Надым и 2 АТ 220/110 кВ ПС 220 кВ Надым, ремонт ВЛ 220 кВ Исконная - Ермак и КВЛ 220 кВ Уренгойская ГРЭС - Ермак, ремонт ВЛ 220 кВ Муравленковская - Надым и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Ермак и КВЛ 220 кВ Уренгойская ГРЭС - Мангазея, ремонт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В следующих СРС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АТ 1 220/110 кВ ПС 220 кВ Исконная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(рисунок К.280.1) загрузка ВЛ 220 кВ Уренгойская ГРЭС - Тарко-Сале составляет 106 % (924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(рисунок К.568.1) загрузка ВЛ 220 кВ Уренгойская ГРЭС - Тарко-Сале составляет 106 % (924 А) от ДДТН = 873 А, 92 %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(рисунок К.391.1):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156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(рисунок К.693.1):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156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(рисунок К.283.1) загрузка ВЛ 220 кВ Уренгойская ГРЭС - Тарко-Сале составляет 106 % (924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(рисунок К.571.1) загрузка ВЛ 220 кВ Уренгойская ГРЭС - Тарко-Сале составляет 106 % (924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(рисунок К.392.1) загрузка ВЛ 220 кВ Уренгойская ГРЭС - Тарко-Сале составляет 114 % (995 А) от ДДТН = 873 А, 100 %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(рисунок К.694.1) загрузка ВЛ 220 кВ Уренгойская ГРЭС - Тарко-Сале составляет 114 % (995 А) от ДДТН = 873 А, 100 %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(рисунок К.284.1) загрузка ВЛ 220 кВ Уренгойская ГРЭС - Тарко-Сале составляет 106 % (927 А) от ДДТН = 873 А, 93 %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(рисунок К.572.1) загрузка ВЛ 220 кВ Уренгойская ГРЭС - Тарко-Сале составляет 106 % (926 А) от ДДТН = 873 А, 93 %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(рисунок К.393.1) загрузка ВЛ 220 кВ Уренгойская ГРЭС - Тарко-Сале составляет 114 % (997 А) от ДДТН = 873 А, 100 %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(рисунок К.695.1) загрузка ВЛ 220 кВ Уренгойская ГРЭС - Тарко-Сале составляет 114 % (997 А) от ДДТН = 873 А, 100 %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(рисунок К.285.1) загрузка ВЛ 220 кВ Уренгойская ГРЭС - Тарко-Сале составляет 106 % (925 А) от ДДТН = 873 А, 93 %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(рисунок К.573.1) загрузка ВЛ 220 кВ Уренгойская ГРЭС - Тарко-Сале составляет 106 % (925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(рисунок К.394.1) загрузка ВЛ 220 кВ Уренгойская ГРЭС - Тарко-Сале составляет 114 % (995 А) от ДДТН = 873 А, 100 %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(рисунок К.696.1) загрузка ВЛ 220 кВ Уренгойская ГРЭС - Тарко-Сале составляет 114 % (995 А) от ДДТН = 873 А, 99 %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Уренгойская ГРЭС - Исконная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(рисунок К.286.1) загрузка ВЛ 220 кВ Уренгойская ГРЭС - Тарко-Сале составляет 106 % (928 А) от ДДТН = 873 А, 93 %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(рисунок К.574.1) загрузка ВЛ 220 кВ Уренгойская ГРЭС - Тарко-Сале составляет 106 % (928 А) от ДДТН = 873 А, 93 %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(рисунок К.395.1) загрузка ВЛ 220 кВ Уренгойская ГРЭС - Тарко-Сале составляет 114 % (998 А) от ДДТН = 873 А, 100 %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(рисунок К.697.1) загрузка ВЛ 220 кВ Уренгойская ГРЭС - Тарко-Сале составляет 114 % (997 А) от ДДТН = 873 А, 100 %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(рисунок К.288.1) загрузка ВЛ 220 кВ Уренгойская ГРЭС - Тарко-Сале составляет 106 % (926 А) от ДДТН = 873 А, 93 %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(рисунок К.576.1) загрузка ВЛ 220 кВ Уренгойская ГРЭС - Тарко-Сале составляет 106 % (925 А) от ДДТН = 873 А, 93 %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(рисунок К.397.1) загрузка ВЛ 220 кВ Уренгойская ГРЭС - Тарко-Сале составляет 114 % (995 А) от ДДТН = 873 А, 100 %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(рисунок К.699.1) загрузка ВЛ 220 кВ Уренгойская ГРЭС - Тарко-Сале составляет 114 % (995 А) от ДДТН = 873 А, 99 %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Муравленковская - Надым и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(рисунок К.289.1) загрузка ВЛ 220 кВ Уренгойская ГРЭС - Тарко-Сале составляет 106 % (926 А) от ДДТН = 873 А, 93 %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(рисунок К.577.1) загрузка ВЛ 220 кВ Уренгойская ГРЭС - Тарко-Сале составляет 106 % (925 А) от ДДТН = 873 А, 93 %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(рисунок К.398.1) загрузка ВЛ 220 кВ Уренгойская ГРЭС - Тарко-Сале составляет 114 % (995 А) от ДДТН = 873 А, 100 %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(рисунок К.700.1) загрузка ВЛ 220 кВ Уренгойская ГРЭС - Тарко-Сале составляет 114 % (995 А) от ДДТН = 873 А, 99 %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Пангоды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(рисунок К.399.1) загрузка ВЛ 220 кВ Уренгойская ГРЭС - Тарко-Сале составляет 103 % (903 А) от ДДТН = 873 А, 90 %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(рисунок К.701.1) загрузка ВЛ 220 кВ Уренгойская ГРЭС - Тарко-Сале составляет 104 % (905 А) от ДДТН = 873 А, 90 %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(рисунок К.290.1):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(781 А) от ДДТН = 640 А, 122 %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(778 А) от ДДТН = 640 А, 122 %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(рисунок К.578.1):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(783 А) от ДДТН = 640 А, 122 %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(780 А) от ДДТН = 640 А, 122 %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(рисунок К.400.1):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(855 А) от ДДТН = 640 А, 134 %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(852 А) от ДДТН = 640 А, 133 %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(рисунок К.702.1):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(856 А) от ДДТН = 640 А, 134 %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ДДТН = 640 А, 133 %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Уренгой и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(рисунок К.401.1) загрузка ВЛ 220 кВ Уренгойская ГРЭС - Тарко-Сале составляет 106 % (922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(рисунок К.703.1) загрузка ВЛ 220 кВ Уренгойская ГРЭС - Тарко-Сале составляет 106 % (923 А) от ДДТН = 873 А, 92 %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Надым - Уренгой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(рисунок К.291.1):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112 % (783 А) от ДДТН = 698 А, 95 %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112 % (801 А) от ДДТН = 713 А, 96 %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111 % (778 А) от ДДТН = 698 А, 94 %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(рисунок К.579.1):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112 % (785 А) от ДДТН = 698 А, 95 %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113 % (803 А) от ДДТН = 713 А, 96 %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112 % (779 А) от ДДТН = 698 А, 94 %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(рисунок К.402.1):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123 % (856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122 % (873 А) от ДДТН = 713 А, 104 %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122 % (851 А) от ДДТН = 698 А, 103 %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(рисунок К.704.1):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123 % (858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123 % (874 А) от ДДТН = 713 А, 104 %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122 % (853 А) от ДДТН = 698 А, 103 %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 - Оленья-1 и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(рисунок К.292.1):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279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Ужгородская: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УГП-9: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УГП-10: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Табьяха: 2СШ 110 кВ составляет 132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Табьяха: 1СШ 110 кВ составляет 132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279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(рисунок К.580.1):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279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Ужгородская: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УГП-9: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УГП-10: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Табьяха: 2СШ 110 кВ составляет 132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139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Табьяха: 1СШ 110 кВ составляет 132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279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136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(рисунок К.403.1):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УГП-8: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Ужгородская: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УГП-9: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УГП-10: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Табьяха: 2СШ 110 кВ составляет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137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Табьяха: 1СШ 110 кВ составляет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УГП-8: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Ужгородская: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УГП-9: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УГП-10: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Табьяха: 2СШ 110 кВ составляет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УГП-12: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УГП-13: 2СШ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Табьяха: 1СШ 110 кВ составляет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1СШ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Песцовая: 110 кВ составляет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Уренгой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(рисунок К.293.1):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(801 А) от ДДТН = 640 А, 125 %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(798 А) от ДДТН = 640 А, 125 %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(рисунок К.581.1):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(802 А) от ДДТН = 640 А, 125 %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(800 А) от ДДТН = 640 А, 125 %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(рисунок К.404.1):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ДДТН = 640 А, 136 %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(871 А) от ДДТН = 640 А, 136 %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(рисунок К.706.1):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(874 А) от ДДТН = 640 А, 137 %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ДДТН = 640 А, 136 %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КВЛ 220 кВ Уренгойская ГРЭС -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(рисунок К.405.1):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153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(рисунок К.707.1):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153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 - Надым: 2СШ 220 кВ и 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(рисунок К.273.1):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252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(рисунок К.561.1):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252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КС-0: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ПП-1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Голубика: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Морошка: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130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(рисунок К.383.1):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(рисунок К.685.1):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2СШ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1СШ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П. Хеттинская: 1СШ 220 кВ составляет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ПП-2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Ст. Надым: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Береговая: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Л. Хеттинская: 1СШ 110 кВ составляет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Лонг-Юган:2СШ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Приозерная: 2СШ 110 кВ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Оп. 234 составляет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Надым: 2СШ 220 кВ составляет 254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129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 - Надым: 2СШ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(рисунок К.274.1) загрузка ВЛ 220 кВ Уренгойская ГРЭС - Тарко-Сале составляет 106 % (922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(рисунок К.562.1) загрузка ВЛ 220 кВ Уренгойская ГРЭС - Тарко-Сале составляет 106 % (922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(рисунок К.384.1) загрузка ВЛ 220 кВ Уренгойская ГРЭС - Тарко-Сале составляет 114 % (993 А) от ДДТН = 873 А, 99 %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(рисунок К.686.1) загрузка ВЛ 220 кВ Уренгойская ГРЭС - Тарко-Сале составляет 114 % (992 А) от ДДТН = 873 А, 99 %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Пангоды: 2СШ 220 кВ - Пангоды: 1СШ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(рисунок К.270.1) загрузка ВЛ 220 кВ Уренгойская ГРЭС - Тарко-Сале составляет 106 % (924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(рисунок К.558.1) загрузка ВЛ 220 кВ Уренгойская ГРЭС - Тарко-Сале составляет 106 % (923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(рисунок К.380.1) загрузка ВЛ 220 кВ Уренгойская ГРЭС - Тарко-Сале составляет 114 % (994 А) от ДДТН = 873 А, 99 %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(рисунок К.682.1) загрузка ВЛ 220 кВ Уренгойская ГРЭС - Тарко-Сале составляет 114 % (993 А) от ДДТН = 873 А, 99 %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Пангоды: 2СШ 220 кВ - Пангоды: 1СШ 220 кВ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(рисунок К.271.1) загрузка 1 АТ 220/110 кВ ПС 220 кВ Пангоды составляет 127 % (205 А) от ДДТН = 162 А, 108 %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(рисунок К.559.1) загрузка 1 АТ 220/110 кВ ПС 220 кВ Пангоды составляет 127 % (205 А) от ДДТН = 162 А, 108 %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(рисунок К.381.1) загрузка 1 АТ 220/110 кВ ПС 220 кВ Пангоды составляет 136 % (221 А) от ДДТН = 162 А, 116 %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(рисунок К.683.1) загрузка 1 АТ 220/110 кВ ПС 220 кВ Пангоды составляет 137 % (221 А) от ДДТН = 162 А, 117 %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Пангоды: 2СШ 220 кВ - Пангоды: 1СШ 220 кВ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(рисунок К.272.1) загрузка 1 АТ 220/110 кВ ПС 220 кВ Пангоды составляет 148 % (239 А) от ДДТН = 162 А, 126 %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(рисунок К.560.1) загрузка 1 АТ 220/110 кВ ПС 220 кВ Пангоды составляет 148 % (240 А) от ДДТН = 162 А, 126 %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(рисунок К.382.1) загрузка 1 АТ 220/110 кВ ПС 220 кВ Пангоды составляет 160 % (258 А) от ДДТН = 162 А, 136 %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(рисунок К.684.1) загрузка 1 АТ 220/110 кВ ПС 220 кВ Пангоды составляет 160 % (259 А) от ДДТН = 162 А, 136 %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Салехард: 1СШ 220 кВ - Салехард: 2СШ 220 кВ и 2 АТ 220/110 кВ ПС 220 кВ Салехард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(рисунок К.276.1) напряжение Салехард: 2СШ 220 кВ составляет 253 кВ при наибольшем рабочем 252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(рисунок К.564.1) напряжение Салехард: 2СШ 220 кВ составляет 253 кВ при наибольшем рабочем 252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(рисунок К.386.1) напряжение Салехард: 2СШ 220 кВ составляет 253 кВ при наибольшем рабочем 252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(рисунок К.688.1) напряжение Салехард: 2СШ 220 кВ составляет 253 кВ при наибольшем рабочем 252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Салехард: 1СШ 220 кВ - Салехард: 2СШ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(рисунок К.277.1) загрузка ВЛ 220 кВ Уренгойская ГРЭС - Тарко-Сале составляет 106 % (922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(рисунок К.565.1) загрузка ВЛ 220 кВ Уренгойская ГРЭС - Тарко-Сале составляет 106 % (921 А) от ДДТН = 873 А, 92 %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(рисунок К.387.1) загрузка ВЛ 220 кВ Уренгойская ГРЭС - Тарко-Сале составляет 114 % (991 А) от ДДТН = 873 А, 99 %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(рисунок К.689.1) загрузка ВЛ 220 кВ Уренгойская ГРЭС - Тарко-Сале составляет 113 % (991 А) от ДДТН = 873 А, 99 %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СВ 220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(рисунок К.278.1):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(рисунок К.566.1):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(рисунок К.388.1):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168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167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(рисунок К.690.1):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168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167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Уренгой: 2СШ 220 кВ - Уренгой: 1СШ 220 кВ и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(рисунок К.269.1):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(рисунок К.557.1):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(рисунок К.379.1):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252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(рисунок К.681.1):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252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 - Уренгойская ГРЭС: 2СШ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(рисунок К.275.1) загрузка ВЛ 220 кВ Уренгойская ГРЭС - Тарко-Сале составляет 107 % (931 А) от ДДТН = 873 А, 93 %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(рисунок К.563.1) загрузка ВЛ 220 кВ Уренгойская ГРЭС - Тарко-Сале составляет 107 % (930 А) от ДДТН = 873 А, 93 %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(рисунок К.385.1) загрузка ВЛ 220 кВ Уренгойская ГРЭС - Тарко-Сале составляет 116 % (1013 А) от ДДТН = 873 А, 101 %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(рисунок К.687.1) загрузка ВЛ 220 кВ Уренгойская ГРЭС - Тарко-Сале составляет 116 % (1013 А) от ДДТН = 873 А, 101 % от АДТН = 1000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Нормативные возмущения (до 20 минут после нормативного возмущения) в двойной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ВЛ 220 кВ Уренгойская ГРЭС - Исконная и КВЛ 220 кВ Уренгойская ГРЭС - Ермак, АО ВЛ 220 кВ Муравленковская - Надым в схеме ремонта ВЛ 220 кВ Надым - Пангоды и ВЛ 220 кВ Надым - Уренгой, АО ВЛ 220 кВ Муравленковская - Надым в схеме ремонта ВЛ 220 кВ Надым - Пангоды и ВЛ 220 кВ Уренгойская ГРЭС - Тарко-Сале, АО ВЛ 220 кВ Муравленковская - Надым в схеме ремонта ВЛ 220 кВ Надым - Уренгой и ВЛ 220 кВ Уренгой - Пангоды, АО ВЛ 220 кВ Муравленковская - Надым в схеме ремонта ВЛ 220 кВ Надым - Уренгой и ВЛ 220 кВ Уренгойская ГРЭС - Тарко-Сале, АО ВЛ 220 кВ Муравленковская - Надым в схеме ремонта ВЛ 220 кВ Уренгой - Пангоды и ВЛ 220 кВ Уренгойская ГРЭС - Тарко-Сале, АО ВЛ 220 кВ Муравленковская - Надым в схеме ремонта ВЛ 220 кВ Уренгойская ГРЭС - Исконная и ВЛ 220 кВ Уренгойская ГРЭС - Тарко-Сале, АО ВЛ 220 кВ Муравленковская - Надым в схеме ремонта ВЛ 220 кВ Уренгойская ГРЭС - Тарко-Сале и ВЛ 220 кВ Уренгойская ГРЭС - Уренгой №1, АО ВЛ 220 кВ Муравленковская - Надым в схеме ремонта ВЛ 220 кВ Уренгойская ГРЭС - Тарко-Сале и ВЛ 220 кВ Уренгойская ГРЭС – Уренгой III цепь, АО Мангазея: 1СШ 220 кВ - Мангазея: 2СШ 220 кВ в схеме ремонта ВЛ 220 кВ Исконная - Ермак и КВЛ 220 кВ Уренгойская ГРЭС - Ермак, АО Надым: 1СШ 220 кВ - Надым: 2СШ 220 кВ в схеме ремонта 1 АТ 220/110 кВ ПС 220 кВ Надым и 2 АТ 220/110 кВ ПС 220 кВ Надым, АО Надым: 1СШ 220 кВ - Надым: 2СШ 220 кВ в схеме ремонта ВЛ 220 кВ Муравленковская - Надым и ВЛ 220 кВ Уренгойская ГРЭС - Тарко-Сале, АО Надым: 1СШ 220 кВ - Надым: 2СШ 220 кВ в схеме ремонта ВЛ 220 кВ Надым - Пангоды и ВЛ 220 кВ Уренгойская ГРЭС - Тарко-Сале, АО Надым: 1СШ 220 кВ - Надым: 2СШ 220 кВ в схеме ремонта ВЛ 220 кВ Уренгой - Пангоды и ВЛ 220 кВ Уренгойская ГРЭС - Тарко-Сале, АО Пангоды: 2СШ 220 кВ - Пангоды: 1СШ 220 кВ в схеме ремонта ВЛ 220 кВ Муравленковская - Надым и ВЛ 220 кВ Уренгойская ГРЭС - Тарко-Сале, АО Пангоды: 2СШ 220 кВ - Пангоды: 1СШ 220 кВ в схеме ремонта ВЛ 220 кВ Надым - Уренгой и ВЛ 220 кВ Уренгойская ГРЭС - Тарко-Сале, АО СВ 220 Ермак в схеме ремонта ВЛ 220 кВ Исконная - Ермак и КВЛ 220 кВ Уренгойская ГРЭС - Ермак, АО СВ 220 Ермак в схеме ремонта ВЛ 220 кВ Исконная - Ермак и КВЛ 220 кВ Уренгойская ГРЭС - Мангазея, АО СВ 220 Ермак в схеме ремонта КВЛ 220 кВ Уренгойская ГРЭС - Ермак и КВЛ 220 кВ Уренгойская ГРЭС - Мангазея, АО Салехард: 1СШ 220 кВ - Салехард: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ВЛ 220 кВ Исконная - Ермак и КВЛ 220 кВ Уренгойская ГРЭС - Ермак, АО Уренгойская ГРЭС: 1СШ 220 кВ - Уренгойская ГРЭС: 2СШ 220 кВ в схеме ремонта ВЛ 220 кВ Муравленковская - Надым и ВЛ 220 кВ Уренгойская ГРЭС - Исконная, АО Уренгойская ГРЭС: 1СШ 220 кВ - Уренгойская ГРЭС: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АТ 1 220/110 кВ ПС 220 кВ Исконная в схеме ремонта ВЛ 220 кВ Муравленковская - Надым и ВЛ 220 кВ Уренгойская ГРЭС - Тарко-Сале, АО Мангазея: 1СШ 220 кВ - Мангазея: 2СШ 220 кВ в схеме ремонта ВЛ 220 кВ Исконная - Ермак и КВЛ 220 кВ Уренгойская ГРЭС - Мангазея, АО Мангазея: 1СШ 220 кВ - Мангазея: 2СШ 220 кВ в схеме ремонта КВЛ 220 кВ Уренгойская ГРЭС - Ермак и КВЛ 220 кВ Уренгойская ГРЭС - Мангазея, АО Уренгой: 2СШ 220 кВ - Уренгой: 1СШ 220 кВ в схеме ремонта ВЛ 220 кВ Исконная - Ермак и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В следующих СРС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Муравленковская - Надым в схеме ремонта ВЛ 220 кВ Надым - Пангоды и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(рисунок К.455.1) загрузка ВЛ 220 кВ Уренгойская ГРЭС - Тарко-Сале составляет 101 % (1015 А)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(рисунок К.757.1) загрузка ВЛ 220 кВ Уренгойская ГРЭС - Тарко-Сале составляет 101 % (1014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Муравленковская - Надым в схеме ремонта ВЛ 220 кВ Уренгойская ГРЭС - Исконная и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(рисунок К.461.1) загрузка ВЛ 220 кВ Уренгойская ГРЭС - Тарко-Сале составляет 100 % (1002 А)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(рисунок К.763.1) загрузка ВЛ 220 кВ Уренгойская ГРЭС - Тарко-Сале составляет 100 % (1002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Муравленковская - Надым в схеме ремонта ВЛ 220 кВ Уренгойская ГРЭС - Исконная и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(рисунок К.462.1) загрузка ВЛ 220 кВ Уренгойская ГРЭС - Тарко-Сале составляет 100 % (1002 А)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(рисунок К.764.1) загрузка ВЛ 220 кВ Уренгойская ГРЭС - Тарко-Сале составляет 100 % (1002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Пангоды в схеме ремонта ВЛ 220 кВ Уренгой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(рисунок К.341.1):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126 % (805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(802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(рисунок К.629.1):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126 % (807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126 % (804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(рисунок К.465.1):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(877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(875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(рисунок К.767.1):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(878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(876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ВЛ 220 кВ Исконная -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(рисунок К.424.1):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156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(рисунок К.726.1):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156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КВЛ 220 кВ Уренгойская ГРЭС -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(рисунок К.425.1):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153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(рисунок К.727.1):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153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78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153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Мангазея: 1СШ 220 кВ - Мангазея: 2СШ 220 кВ в схеме ремонта СВ 220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(рисунок К.310.1):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(рисунок К.598.1):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164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84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164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(рисунок К.422.1):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168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167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(рисунок К.724.1):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168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167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ВЛ 220 кВ Надым - Уренгой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(рисунок К.430.1):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(860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105 % (877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(856 А)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(рисунок К.732.1):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(862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105 % (878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(857 А)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ВЛ 220 кВ Надым – Салехард №1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(рисунок К.431.1) загрузка 1 АТ 220/110 кВ ПС 220 кВ Надым составляет 106 % (397 А) от АДТН = 376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(рисунок К.733.1) загрузка 1 АТ 220/110 кВ ПС 220 кВ Надым составляет 105 % (396 А) от АДТН = 376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 - Надым: 2СШ 220 кВ в схеме ремонта Уренгойская ГРЭС: 1СШ 220 кВ - Уренгойская ГРЭС: 2СШ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(рисунок К.426.1) загрузка ВЛ 220 кВ Уренгойская ГРЭС - Тарко-Сале составляет 101 % (1007 А)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(рисунок К.728.1) загрузка ВЛ 220 кВ Уренгойская ГРЭС - Тарко-Сале составляет 101 % (1006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Надым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(рисунок К.306.1):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(781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(778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(рисунок К.594.1):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(783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(780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(рисунок К.418.1):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(854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(852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(рисунок К.720.1):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(856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(рисунок К.308.1):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(801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(798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(рисунок К.596.1):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(802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(800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(рисунок К.420.1):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(871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(рисунок К.722.1):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137 % (874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ВЛ 220 кВ Уренгойская ГРЭС - Исконная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(рисунок К.309.1) загрузка 1 АТ 220/110 кВ ПС 220 кВ Пангоды составляет 126 % (240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(рисунок К.597.1) загрузка 1 АТ 220/110 кВ ПС 220 кВ Пангоды составляет 127 % (240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(рисунок К.421.1) загрузка 1 АТ 220/110 кВ ПС 220 кВ Пангоды составляет 137 % (259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(рисунок К.723.1) загрузка 1 АТ 220/110 кВ ПС 220 кВ Пангоды составляет 137 % (260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Надым: 1СШ 220 кВ - Надым: 2СШ 220 кВ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(рисунок К.301.1) загрузка 1 АТ 220/110 кВ ПС 220 кВ Пангоды составляет 108 % (205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(рисунок К.589.1) загрузка 1 АТ 220/110 кВ ПС 220 кВ Пангоды составляет 108 % (205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(рисунок К.412.1) загрузка 1 АТ 220/110 кВ ПС 220 кВ Пангоды составляет 116 % (221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(рисунок К.714.1) загрузка 1 АТ 220/110 кВ ПС 220 кВ Пангоды составляет 117 % (221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Надым: 1СШ 220 кВ - Надым: 2СШ 220 кВ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(рисунок К.302.1):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187 % (355 А) от АДТН = 190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Надым составляет 113 % (425 А) от АДТН = 376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(рисунок К.590.1):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187 % (355 А) от АДТН = 190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Надым составляет 113 % (425 А) от АДТН = 376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(рисунок К.413.1):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205 % (388 А) от АДТН = 190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Надым составляет 124 % (467 А) от АДТН = 376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2 АТ 220/110 кВ ПС 220 кВ Надым составляет 106 % (399 А) от АДТН = 376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(рисунок К.715.1):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Пангоды составляет 205 % (389 А) от АДТН = 190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1 АТ 220/110 кВ ПС 220 кВ Надым составляет 124 % (467 А) от АДТН = 376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2 АТ 220/110 кВ ПС 220 кВ Надым составляет 106 % (398 А) от АДТН = 376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Уренгойская ГРЭС: 1СШ 220 кВ - Уренгойская ГРЭС: 2СШ 220 кВ и ВЛ 220 кВ Муравленковская -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(рисунок К.414.1) загрузка ВЛ 220 кВ Уренгойская ГРЭС - Тарко-Сале составляет 101 % (1013 А)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(рисунок К.716.1) загрузка ВЛ 220 кВ Уренгойская ГРЭС - Тарко-Сале составляет 101 % (1013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Уренгойская ГРЭС: 1СШ 220 кВ - Уренгойская ГРЭС: 2СШ 220 кВ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(рисунок К.303.1) загрузка 1 АТ 220/110 кВ ПС 220 кВ Пангоды составляет 122 % (231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(рисунок К.591.1) загрузка 1 АТ 220/110 кВ ПС 220 кВ Пангоды составляет 122 % (231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(рисунок К.415.1) загрузка 1 АТ 220/110 кВ ПС 220 кВ Пангоды составляет 131 % (249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(рисунок К.717.1) загрузка 1 АТ 220/110 кВ ПС 220 кВ Пангоды составляет 131 % (249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Пангоды: 2СШ 220 кВ - Пангоды: 1СШ 220 кВ в схеме ремонта Уренгойская ГРЭС: 1СШ 220 кВ - Уренгойская ГРЭС: 2СШ 220 кВ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(рисунок К.304.1) загрузка 1 АТ 220/110 кВ ПС 220 кВ Пангоды составляет 126 % (239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(рисунок К.592.1) загрузка 1 АТ 220/110 кВ ПС 220 кВ Пангоды составляет 126 % (239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(рисунок К.416.1) загрузка 1 АТ 220/110 кВ ПС 220 кВ Пангоды составляет 136 % (258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(рисунок К.718.1) загрузка 1 АТ 220/110 кВ ПС 220 кВ Пангоды составляет 136 % (258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Салехард: 1СШ 220 кВ - Салехард: 2СШ 220 кВ в схеме ремонта ВЛ 220 кВ Надым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(рисунок К.327.1):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(781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(778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(рисунок К.615.1):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(783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(780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(рисунок К.448.1):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(855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(852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(рисунок К.750.1):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(856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Салехард: 1СШ 220 кВ - Салехард: 2СШ 220 кВ в схеме ремонта ВЛ 220 кВ Надым - Уренгой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(рисунок К.449.1):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(856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104 % (873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(851 А)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(рисунок К.751.1):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(858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104 % (874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(853 А)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Надым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(рисунок К.298.1):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(780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121 % (776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(рисунок К.586.1):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(782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(778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(рисунок К.408.1):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(850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132 % (847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(рисунок К.710.1):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(851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(849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Надым - Уренгой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(рисунок К.409.1):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(853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104 % (869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(848 А)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(рисунок К.711.1):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(854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104 % (871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(849 А)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Уренгой - Оленья-1 и ВЛ 220 кВ Уренгой - Оленья-2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(рисунок К.299.1):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278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278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(рисунок К.587.1):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278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278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(рисунок К.410.1):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286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139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286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141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допустимом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(рисунок К.712.1):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2 220 кВ составляет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Юрхарово: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1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СП НОВАТЭК: 2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ЯГП-9: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ЯГП-6: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ЯГП-7: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ЯГП-3В: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ЯГП-3: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ЯГП-4: 2СШ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Оленья: 1 220 кВ составляет 287 кВ при допустимом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1СШ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УГП-15: 2СШ 110 кВ составляет 140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Ямбург: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ЯГП-1В: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ЯГП-2В: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ЯГП-5: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ЯГП-2: 1СШ 110 кВ составляет 142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1СШ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Взлетная: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Ямб. ГТЭС: 2СШ 110 кВ составляет 143 кВ при допустимом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отп. составляет 142 кВ при допустимом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ВЛ 220 кВ Уренгой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(рисунок К.300.1):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124 % (796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124 % (794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(рисунок К.588.1):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(798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124 % (795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(рисунок К.411.1):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135 % (864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135 % (862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(рисунок К.713.1):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135 % (865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135 % (864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Пангоды: 2СШ 220 кВ - Пангоды: 1СШ 220 кВ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(рисунок К.295.1) загрузка 1 АТ 220/110 кВ ПС 220 кВ Пангоды составляет 108 % (204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(рисунок К.583.1) загрузка 1 АТ 220/110 кВ ПС 220 кВ Пангоды составляет 108 % (205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(рисунок К.406.1) загрузка 1 АТ 220/110 кВ ПС 220 кВ Пангоды составляет 116 % (220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(рисунок К.708.1) загрузка 1 АТ 220/110 кВ ПС 220 кВ Пангоды составляет 116 % (221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Уренгой: 2СШ 220 кВ - Уренгой: 1СШ 220 кВ в схеме ремонта Пангоды: 2СШ 220 кВ - Пангоды: 1СШ 220 кВ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2026 г (17°C) (рисунок К.296.1) загрузка 1 АТ 220/110 кВ ПС 220 кВ Пангоды составляет 134 % (254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максимум нагрузки 2027 г (17°C) (рисунок К.584.1) загрузка 1 АТ 220/110 кВ ПС 220 кВ Пангоды составляет 134 % (254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(рисунок К.407.1) загрузка 1 АТ 220/110 кВ ПС 220 кВ Пангоды составляет 144 % (273 А) от АДТН = 190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(рисунок К.709.1) загрузка 1 АТ 220/110 кВ ПС 220 кВ Пангоды составляет 144 % (274 А) от АДТН = 190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Исконная -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142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75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75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142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(рисунок К.608.1):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142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73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75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75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142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(рисунок К.435.1):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156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(рисунок К.737.1):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156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80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1СШ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НПС-1: 2СШ 110 кВ составляет 82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156 кВ при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 и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(рисунок К.436.1) загрузка ВЛ 220 кВ Уренгойская ГРЭС - Тарко-Сале составляет 101 % (1012 А)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(рисунок К.738.1) загрузка ВЛ 220 кВ Уренгойская ГРЭС - Тарко-Сале составляет 101 % (1011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 и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(рисунок К.437.1) загрузка ВЛ 220 кВ Уренгойская ГРЭС - Тарко-Сале составляет 102 % (1015 А)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(рисунок К.739.1) загрузка ВЛ 220 кВ Уренгойская ГРЭС - Тарко-Сале составляет 102 % (1015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(рисунок К.438.1) загрузка ВЛ 220 кВ Уренгойская ГРЭС - Тарко-Сале составляет 102 % (1016 А)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(рисунок К.740.1) загрузка ВЛ 220 кВ Уренгойская ГРЭС - Тарко-Сале составляет 102 % (1015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Уренгойская ГРЭС - Уренгой №1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(рисунок К.441.1) загрузка ВЛ 220 кВ Уренгойская ГРЭС - Тарко-Сале составляет 101 % (1014 А)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(рисунок К.743.1) загрузка ВЛ 220 кВ Уренгойская ГРЭС - Тарко-Сале составляет 101 % (1014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Уренгойская ГРЭС – Уренгой III цепь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2026 г (17°C) (рисунок К.442.1) загрузка ВЛ 220 кВ Уренгойская ГРЭС - Тарко-Сале составляет 101 % (1014 А) от АДТН = 1000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летний минимум нагрузки 2027 г (17°C) (рисунок К.744.1) загрузка ВЛ 220 кВ Уренгойская ГРЭС - Тарко-Сале составляет 101 % (1013 А) от АДТН = 1000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Надым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(рисунок К.323.1):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(781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121 % (777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(рисунок К.611.1):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(783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122 % (779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(рисунок К.443.1):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(852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(рисунок К.745.1):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134 % (856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133 % (854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Надым - Уренгой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(рисунок К.444.1):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(856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104 % (872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(851 А)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(рисунок К.746.1):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104 % (857 А)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Уренгой - Пангоды составляет 104 % (874 А)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Пангоды составляет 103 % (852 А)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ВЛ 220 кВ Уренгой - Пангоды и 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(рисунок К.324.1):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(800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(798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(рисунок К.612.1):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(802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125 % (799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(рисунок К.445.1):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(870 А)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(рисунок К.747.1):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(873 А)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загрузка ВЛ 220 кВ Надым - Уренгой составляет 136 % (872 А)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СВ 220 Ермак и КВЛ 220 кВ Уренгойская ГРЭС - Мангазея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2026 г (17°C) (рисунок К.318.1):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162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162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максимум нагрузки 2027 г (17°C) (рисунок К.606.1):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162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110 кВ составляет 83 кВ при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162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2026 г (17°C) (рисунок К.433.1):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167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167 кВ при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Летний минимум нагрузки 2027 г (17°C) (рисунок К.735.1):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2СШ 220 кВ составляет 167 кВ при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напряжение Мангазея: 1СШ 220 кВ составляет 167 кВ при АДН 169 кВ.</w:t>
      </w:r>
    </w:p>
    <w:p>
      <w:pPr>
        <w:pStyle w:val="Заголовок1"/>
        <w:spacing w:before="360" w:after="240"/>
        <w:jc w:val="left"/>
      </w:pPr>
      <w:r>
        <w:rPr>
          <w:rFonts w:ascii="Times New Roman" w:hAnsi="Times New Roman"/>
          <w:b/>
          <w:i w:val="0"/>
          <w:color w:val="000000"/>
          <w:sz w:val="26"/>
        </w:rPr>
        <w:t>Заключение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По результатам расчетов установившихся электроэнергетических режимов не требуется реализации дополнительных мероприятий по усилению прилегающей сети 110 кВ и выше. Возникающие превышения ДДТН при нормативных возмущениях в нормальной схеме и АДТН при нормативных возмущениях в ремонтных схемах ликвидируются за счет применения СРМ за допустимое время и (или) при подготовке ремонтной схемы.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На основании расчетов электроэнергетических режимов не требуется установка или модернизация устройств ПА.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Технические требования к параметрам вновь устанавливаемого основного электротехнического оборудования приведены в таблице _.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Установка средств компенсации реактивной мощности не требуется.</w:t>
      </w:r>
    </w:p>
    <w:sectPr w:rsidR="00FC693F" w:rsidRPr="0006063C" w:rsidSect="0003461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0">
    <w:lvl w:ilvl="0">
      <w:start w:val="2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1">
    <w:lvl w:ilvl="0">
      <w:start w:val="3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2">
    <w:lvl w:ilvl="0">
      <w:start w:val="4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3">
    <w:lvl w:ilvl="0">
      <w:start w:val="5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4">
    <w:lvl w:ilvl="0">
      <w:start w:val="6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5">
    <w:lvl w:ilvl="0">
      <w:start w:val="7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6">
    <w:lvl w:ilvl="0">
      <w:start w:val="8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7">
    <w:lvl w:ilvl="0">
      <w:start w:val="9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8">
    <w:lvl w:ilvl="0">
      <w:start w:val="1"/>
      <w:numFmt w:val="decimal"/>
      <w:lvlText w:val="%1."/>
      <w:lvlJc w:val="left"/>
      <w:suff w:val="space"/>
      <w:pPr>
        <w:ind w:left="0" w:firstLine="68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BirkaHeading0">
    <w:name w:val="Birka Heading 0"/>
    <w:basedOn w:val="Heading1"/>
    <w:qFormat/>
    <w:pPr>
      <w:spacing w:before="480" w:after="360"/>
    </w:pPr>
    <w:rPr>
      <w:rFonts w:ascii="Times New Roman" w:hAnsi="Times New Roman"/>
      <w:b/>
      <w:i w:val="0"/>
      <w:color w:val="000000"/>
      <w:sz w:val="36"/>
    </w:rPr>
  </w:style>
  <w:style w:type="paragraph" w:customStyle="1" w:styleId="Заголовок1">
    <w:name w:val="Заголовок 1"/>
    <w:basedOn w:val="Heading2"/>
    <w:qFormat/>
    <w:pPr>
      <w:spacing w:before="360" w:after="240"/>
    </w:pPr>
    <w:rPr>
      <w:rFonts w:ascii="Times New Roman" w:hAnsi="Times New Roman"/>
      <w:b/>
      <w:i w:val="0"/>
      <w:color w:val="000000"/>
      <w:sz w:val="26"/>
    </w:rPr>
  </w:style>
  <w:style w:type="paragraph" w:customStyle="1" w:styleId="Заголовок2">
    <w:name w:val="Заголовок 2"/>
    <w:basedOn w:val="Heading3"/>
    <w:qFormat/>
    <w:pPr>
      <w:spacing w:before="24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Обычный">
    <w:name w:val="Обычный"/>
    <w:basedOn w:val="Heading4"/>
    <w:qFormat/>
    <w:pPr>
      <w:spacing w:before="12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Заголовок5">
    <w:name w:val="Заголовок 5"/>
    <w:basedOn w:val="Heading5"/>
    <w:qFormat/>
    <w:pPr>
      <w:spacing w:before="0" w:after="0"/>
    </w:pPr>
    <w:rPr>
      <w:rFonts w:ascii="Times New Roman" w:hAnsi="Times New Roman"/>
      <w:b/>
      <w:i w:val="0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